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264 Jazz-Funk Дорослі Solo 1 Ліга</w:t>
      </w:r>
    </w:p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#298 Надія Горська</w:t>
      </w:r>
    </w:p>
    <w:p>
      <w:pPr>
        <w:pStyle w:val="ListBullet"/>
      </w:pPr>
      <w:r>
        <w:t>#321 Марія Мамушкіна</w:t>
      </w:r>
    </w:p>
    <w:p>
      <w:pPr>
        <w:pStyle w:val="ListBullet"/>
      </w:pPr>
      <w:r>
        <w:t>#306 Вероника Ивченко</w:t>
      </w:r>
    </w:p>
    <w:p>
      <w:pPr>
        <w:pStyle w:val="ListBullet"/>
      </w:pPr>
      <w:r>
        <w:t>#304 Данило Здітовецький</w:t>
      </w:r>
    </w:p>
    <w:p>
      <w:pPr>
        <w:pStyle w:val="ListBullet"/>
      </w:pPr>
      <w:r>
        <w:t>#264 Полина Пащенко</w:t>
      </w:r>
    </w:p>
    <w:p>
      <w:pPr>
        <w:pStyle w:val="ListBullet"/>
      </w:pPr>
      <w:r>
        <w:t>#162 Софія Худоконь</w:t>
      </w:r>
    </w:p>
    <w:p>
      <w:pPr>
        <w:pStyle w:val="ListBullet"/>
      </w:pPr>
      <w:r>
        <w:t>#109 Аліна Заворотинська</w:t>
      </w:r>
    </w:p>
    <w:p>
      <w:pPr>
        <w:pStyle w:val="ListBullet"/>
      </w:pPr>
      <w:r>
        <w:t>#145 Сабріна Разгон</w:t>
      </w:r>
    </w:p>
    <w:p>
      <w:pPr>
        <w:pStyle w:val="ListBullet"/>
      </w:pPr>
      <w:r>
        <w:t>#102 Дар`я Демченко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393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335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190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140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124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94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89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239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169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265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386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189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#298 Надія Горська</w:t>
      </w:r>
    </w:p>
    <w:p>
      <w:pPr>
        <w:pStyle w:val="ListBullet"/>
      </w:pPr>
      <w:r>
        <w:t>#162 Софія Худоконь</w:t>
      </w:r>
    </w:p>
    <w:p>
      <w:pPr>
        <w:pStyle w:val="ListBullet"/>
      </w:pPr>
      <w:r>
        <w:t>#304 Данило Здітовецький</w:t>
      </w:r>
    </w:p>
    <w:p>
      <w:pPr>
        <w:pStyle w:val="ListBullet"/>
      </w:pPr>
      <w:r>
        <w:t>#264 Полина Пащенко</w:t>
      </w:r>
    </w:p>
    <w:p>
      <w:pPr>
        <w:pStyle w:val="ListBullet"/>
      </w:pPr>
      <w:r>
        <w:t>#109 Аліна Заворотинська</w:t>
      </w:r>
    </w:p>
    <w:p>
      <w:pPr>
        <w:pStyle w:val="ListBullet"/>
      </w:pPr>
      <w:r>
        <w:t>#306 Вероника Ивченко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102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#264 Полина Пащенко - 1 місце</w:t>
      </w:r>
    </w:p>
    <w:p>
      <w:pPr>
        <w:pStyle w:val="ListNumber"/>
      </w:pPr>
      <w:r>
        <w:t>#298 Надія Горська - 2 місце</w:t>
      </w:r>
    </w:p>
    <w:p>
      <w:pPr>
        <w:pStyle w:val="ListNumber"/>
      </w:pPr>
      <w:r>
        <w:t>#304 Данило Здітовецький - 3 місце</w:t>
      </w:r>
    </w:p>
    <w:p>
      <w:pPr>
        <w:pStyle w:val="ListNumber"/>
      </w:pPr>
      <w:r>
        <w:t>#109 Аліна Заворотинська - 4 місце</w:t>
      </w:r>
    </w:p>
    <w:p>
      <w:pPr>
        <w:pStyle w:val="ListNumber"/>
      </w:pPr>
      <w:r>
        <w:t>#306 Вероника Ивченко - 5 місце</w:t>
      </w:r>
    </w:p>
    <w:p>
      <w:pPr>
        <w:pStyle w:val="ListNumber"/>
      </w:pPr>
      <w:r>
        <w:t>#162 Софія Худоконь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